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房彩平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7~9周</w:t>
      </w:r>
    </w:p>
    <w:bookmarkStart w:id="1" w:name="73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